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0F08EE" w14:textId="3DA3F0DD" w:rsidR="00444C18" w:rsidRDefault="00E954CE" w:rsidP="00E954CE">
      <w:pPr>
        <w:pStyle w:val="Tytu"/>
        <w:jc w:val="center"/>
        <w:rPr>
          <w:b/>
          <w:bCs/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 xml:space="preserve">Załącznik nr 2.1 </w:t>
      </w:r>
      <w:r w:rsidRPr="00E954CE">
        <w:rPr>
          <w:b/>
          <w:bCs/>
          <w:color w:val="auto"/>
          <w:sz w:val="22"/>
          <w:szCs w:val="22"/>
        </w:rPr>
        <w:t>Kart</w:t>
      </w:r>
      <w:r>
        <w:rPr>
          <w:b/>
          <w:bCs/>
          <w:color w:val="auto"/>
          <w:sz w:val="22"/>
          <w:szCs w:val="22"/>
        </w:rPr>
        <w:t>a</w:t>
      </w:r>
      <w:r w:rsidRPr="00E954CE">
        <w:rPr>
          <w:b/>
          <w:bCs/>
          <w:color w:val="auto"/>
          <w:sz w:val="22"/>
          <w:szCs w:val="22"/>
        </w:rPr>
        <w:t xml:space="preserve"> Oferowanego Przedmiotu Zamówienia</w:t>
      </w:r>
    </w:p>
    <w:p w14:paraId="3FBEB0E8" w14:textId="77777777" w:rsidR="00E954CE" w:rsidRDefault="00E954CE" w:rsidP="00CC0852">
      <w:pPr>
        <w:pStyle w:val="Tytu"/>
        <w:jc w:val="center"/>
        <w:rPr>
          <w:b/>
          <w:bCs/>
          <w:color w:val="auto"/>
          <w:sz w:val="22"/>
          <w:szCs w:val="22"/>
        </w:rPr>
      </w:pPr>
    </w:p>
    <w:p w14:paraId="2EED8A4B" w14:textId="77777777" w:rsidR="00E954CE" w:rsidRDefault="00E954CE" w:rsidP="00CC0852">
      <w:pPr>
        <w:pStyle w:val="Tytu"/>
        <w:jc w:val="center"/>
        <w:rPr>
          <w:b/>
          <w:bCs/>
          <w:color w:val="auto"/>
          <w:sz w:val="22"/>
          <w:szCs w:val="22"/>
        </w:rPr>
      </w:pPr>
    </w:p>
    <w:p w14:paraId="78857A6B" w14:textId="1640D3F3" w:rsidR="00C018AF" w:rsidRPr="00347406" w:rsidRDefault="000D0E1B" w:rsidP="00CC0852">
      <w:pPr>
        <w:pStyle w:val="Tytu"/>
        <w:jc w:val="center"/>
        <w:rPr>
          <w:b/>
          <w:bCs/>
          <w:color w:val="auto"/>
          <w:sz w:val="22"/>
          <w:szCs w:val="22"/>
        </w:rPr>
      </w:pPr>
      <w:r w:rsidRPr="000D0E1B">
        <w:rPr>
          <w:b/>
          <w:bCs/>
          <w:color w:val="auto"/>
          <w:sz w:val="22"/>
          <w:szCs w:val="22"/>
        </w:rPr>
        <w:t>„ Zakup autobusu szkolnego na potrzeby dowozu uczniów do placówek oświatowych prowadzonych przez Gminę Uniejów w ramach  projektu:" Autobusy dla szkół z łódzkiego"</w:t>
      </w:r>
    </w:p>
    <w:tbl>
      <w:tblPr>
        <w:tblW w:w="8784" w:type="dxa"/>
        <w:tblLook w:val="04A0" w:firstRow="1" w:lastRow="0" w:firstColumn="1" w:lastColumn="0" w:noHBand="0" w:noVBand="1"/>
      </w:tblPr>
      <w:tblGrid>
        <w:gridCol w:w="2205"/>
        <w:gridCol w:w="3886"/>
        <w:gridCol w:w="2693"/>
      </w:tblGrid>
      <w:tr w:rsidR="00444C18" w:rsidRPr="00347406" w14:paraId="391A5421" w14:textId="77777777" w:rsidTr="00444C18"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</w:tcPr>
          <w:p w14:paraId="0A52F69C" w14:textId="62999D70" w:rsidR="00444C18" w:rsidRPr="00444C18" w:rsidRDefault="00444C18">
            <w:pPr>
              <w:rPr>
                <w:b/>
                <w:bCs/>
              </w:rPr>
            </w:pPr>
            <w:r w:rsidRPr="00444C18">
              <w:rPr>
                <w:b/>
                <w:bCs/>
              </w:rPr>
              <w:t>MINIMALNE PARAMETRY WYMAGANE PRZEZ ZAMAWIAJĄCEGO WOBEC PRZEDMIOTU ZAMÓWIENIA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</w:tcPr>
          <w:p w14:paraId="2BCB80D6" w14:textId="08A03357" w:rsidR="00444C18" w:rsidRPr="00444C18" w:rsidRDefault="00444C18">
            <w:pPr>
              <w:rPr>
                <w:b/>
                <w:bCs/>
              </w:rPr>
            </w:pPr>
            <w:r w:rsidRPr="00444C18">
              <w:rPr>
                <w:b/>
                <w:bCs/>
              </w:rPr>
              <w:t>OKREŚLENIE PARAMETRÓW OFEROWANEGO przedmiotu zamówienia LUB OKREŚLENIE CZY OFEROWANY PRZEDMIOT SPEŁNIA CZY NIE SPEŁNIA WYMAGAŃ</w:t>
            </w:r>
          </w:p>
        </w:tc>
      </w:tr>
      <w:tr w:rsidR="00CC0852" w:rsidRPr="00347406" w14:paraId="5FFE2E9A" w14:textId="77777777" w:rsidTr="00444C18"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763B14C9" w14:textId="77777777" w:rsidR="00CC0852" w:rsidRPr="00444C18" w:rsidRDefault="00CC0852">
            <w:pPr>
              <w:rPr>
                <w:b/>
                <w:bCs/>
              </w:rPr>
            </w:pPr>
            <w:r w:rsidRPr="00444C18">
              <w:rPr>
                <w:b/>
                <w:bCs/>
              </w:rPr>
              <w:t>Parametr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539963BF" w14:textId="77777777" w:rsidR="00CC0852" w:rsidRPr="00444C18" w:rsidRDefault="00CC0852">
            <w:pPr>
              <w:rPr>
                <w:b/>
                <w:bCs/>
              </w:rPr>
            </w:pPr>
            <w:r w:rsidRPr="00444C18">
              <w:rPr>
                <w:b/>
                <w:bCs/>
              </w:rPr>
              <w:t>Wymagania / Opis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3E9472A0" w14:textId="77777777" w:rsidR="00CC0852" w:rsidRPr="00444C18" w:rsidRDefault="00CC0852">
            <w:pPr>
              <w:rPr>
                <w:b/>
                <w:bCs/>
              </w:rPr>
            </w:pPr>
            <w:r w:rsidRPr="00444C18">
              <w:rPr>
                <w:b/>
                <w:bCs/>
              </w:rPr>
              <w:t>Parametry oferowane</w:t>
            </w:r>
          </w:p>
        </w:tc>
      </w:tr>
      <w:tr w:rsidR="00CC0852" w:rsidRPr="00347406" w14:paraId="70A77443" w14:textId="77777777" w:rsidTr="00444C18"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A412" w14:textId="1456F6C8" w:rsidR="00CC0852" w:rsidRPr="00347406" w:rsidRDefault="00CC0852">
            <w:r w:rsidRPr="00347406">
              <w:t>Rok produkcji: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3E6C" w14:textId="0B958469" w:rsidR="00CC0852" w:rsidRPr="00347406" w:rsidRDefault="00CC0852" w:rsidP="00CC0852">
            <w:r w:rsidRPr="00347406">
              <w:t xml:space="preserve">Fabrycznie nowy </w:t>
            </w:r>
            <w:r w:rsidR="00F36D1E">
              <w:t>,r</w:t>
            </w:r>
            <w:r w:rsidR="00F36D1E" w:rsidRPr="00F36D1E">
              <w:t>ok produkcji nie starszy niż 2025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A70E" w14:textId="0D6BCDC2" w:rsidR="00CC0852" w:rsidRPr="00347406" w:rsidRDefault="00F36D1E">
            <w:r>
              <w:t>Rok produkcji………………</w:t>
            </w:r>
          </w:p>
        </w:tc>
      </w:tr>
      <w:tr w:rsidR="00CC0852" w:rsidRPr="00347406" w14:paraId="639B7762" w14:textId="77777777" w:rsidTr="00444C18"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BAAB1" w14:textId="38434E18" w:rsidR="00CC0852" w:rsidRPr="00347406" w:rsidRDefault="00CC0852">
            <w:r w:rsidRPr="00347406">
              <w:t>Spełnianie wymogów przez autobus: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1B2B" w14:textId="7C2EB252" w:rsidR="00CC0852" w:rsidRPr="00347406" w:rsidRDefault="00CC0852" w:rsidP="00CC0852">
            <w:r w:rsidRPr="00347406">
              <w:t>Autobus spełnia wymagania zawarte w §22 rozporządzenia Ministra Infrastruktury z dnia 31 grudnia 2002 roku w sprawie warunków technicznych pojazdów oraz zakresu ich niezbędnego wyposażenia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3CC8" w14:textId="0CC53902" w:rsidR="00CC0852" w:rsidRPr="00347406" w:rsidRDefault="00444C18">
            <w:r w:rsidRPr="00444C18">
              <w:t>SPEŁNIA/ NIE SPEŁNIA *</w:t>
            </w:r>
          </w:p>
        </w:tc>
      </w:tr>
      <w:tr w:rsidR="0063038E" w:rsidRPr="00347406" w14:paraId="711812DC" w14:textId="77777777" w:rsidTr="00444C18"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0128" w14:textId="4681C27B" w:rsidR="0063038E" w:rsidRPr="00347406" w:rsidRDefault="0063038E" w:rsidP="0063038E">
            <w:pPr>
              <w:pStyle w:val="Default"/>
            </w:pPr>
            <w:r w:rsidRPr="0063038E">
              <w:t>Klasa autobusu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2557" w14:textId="197B9245" w:rsidR="0063038E" w:rsidRPr="00347406" w:rsidRDefault="0063038E" w:rsidP="00CC0852">
            <w:r w:rsidRPr="0063038E">
              <w:t>min. Klasa II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2ADB" w14:textId="0BA7FC2B" w:rsidR="0063038E" w:rsidRPr="00444C18" w:rsidRDefault="0063038E">
            <w:r w:rsidRPr="0063038E">
              <w:t>SPEŁNIA/ NIE SPEŁNIA *</w:t>
            </w:r>
          </w:p>
        </w:tc>
      </w:tr>
      <w:tr w:rsidR="00CC0852" w:rsidRPr="00347406" w14:paraId="3B9E2C03" w14:textId="77777777" w:rsidTr="00444C18">
        <w:trPr>
          <w:trHeight w:val="599"/>
        </w:trPr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504D" w14:textId="5CD2F544" w:rsidR="00CC0852" w:rsidRPr="00347406" w:rsidRDefault="00CC0852">
            <w:r w:rsidRPr="00347406">
              <w:t>Okres udzielonej gwarancji: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EC0C" w14:textId="77777777" w:rsidR="00CC0852" w:rsidRPr="00347406" w:rsidRDefault="00CC0852" w:rsidP="00CC0852">
            <w:r w:rsidRPr="00347406">
              <w:t>min. 24 miesiące - kryterium oceny ofert</w:t>
            </w:r>
          </w:p>
          <w:p w14:paraId="6D9057F0" w14:textId="59D2C8FD" w:rsidR="00CC0852" w:rsidRPr="00347406" w:rsidRDefault="00CC0852" w:rsidP="00CC0852"/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7458" w14:textId="5C9223D1" w:rsidR="00CC0852" w:rsidRPr="00347406" w:rsidRDefault="00444C18">
            <w:r w:rsidRPr="00444C18">
              <w:t>Zgodnie z ofertą: …. miesięcy</w:t>
            </w:r>
          </w:p>
        </w:tc>
      </w:tr>
      <w:tr w:rsidR="00CC0852" w:rsidRPr="00347406" w14:paraId="142B6724" w14:textId="77777777" w:rsidTr="00444C18"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C398" w14:textId="52EC29BA" w:rsidR="00CC0852" w:rsidRPr="00347406" w:rsidRDefault="00CC0852">
            <w:r w:rsidRPr="00347406">
              <w:t>Długość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79C8" w14:textId="7FE7F628" w:rsidR="00CC0852" w:rsidRPr="00347406" w:rsidRDefault="00CC0852" w:rsidP="00CC0852">
            <w:r w:rsidRPr="00347406">
              <w:t xml:space="preserve"> Minimum 10,76 m do  12,01 m</w:t>
            </w:r>
            <w:r w:rsidRPr="00347406">
              <w:tab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1C626" w14:textId="3180E883" w:rsidR="00CC0852" w:rsidRPr="00347406" w:rsidRDefault="00E954CE">
            <w:r>
              <w:t>Wskazać ……………….m</w:t>
            </w:r>
          </w:p>
        </w:tc>
      </w:tr>
      <w:tr w:rsidR="00CC0852" w:rsidRPr="00347406" w14:paraId="02AF3A78" w14:textId="77777777" w:rsidTr="00444C18"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F8F5" w14:textId="61F4FA01" w:rsidR="00CC0852" w:rsidRPr="00347406" w:rsidRDefault="00CC0852">
            <w:r w:rsidRPr="00347406">
              <w:t>Szerokość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C026" w14:textId="3E1B408D" w:rsidR="00CC0852" w:rsidRPr="00347406" w:rsidRDefault="00CC0852" w:rsidP="00CC0852">
            <w:r w:rsidRPr="00347406">
              <w:t xml:space="preserve"> 2,50 m- 2,55 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2FEB" w14:textId="337789B1" w:rsidR="00CC0852" w:rsidRPr="00347406" w:rsidRDefault="00E954CE">
            <w:r w:rsidRPr="00E954CE">
              <w:t>Wskazać ……………….</w:t>
            </w:r>
            <w:r>
              <w:t>m</w:t>
            </w:r>
          </w:p>
        </w:tc>
      </w:tr>
      <w:tr w:rsidR="00CC0852" w:rsidRPr="00347406" w14:paraId="5345938E" w14:textId="77777777" w:rsidTr="00444C18"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BFD6" w14:textId="3F5AFD4E" w:rsidR="00CC0852" w:rsidRPr="00347406" w:rsidRDefault="00CC0852">
            <w:r w:rsidRPr="00347406">
              <w:t>Wysokość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382D" w14:textId="3CA25197" w:rsidR="00CC0852" w:rsidRPr="00347406" w:rsidRDefault="00CC0852" w:rsidP="00CC0852">
            <w:r w:rsidRPr="00347406">
              <w:t>3,40 m- 3,50m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0279" w14:textId="0BCA434F" w:rsidR="00CC0852" w:rsidRPr="00347406" w:rsidRDefault="00E954CE">
            <w:r w:rsidRPr="00E954CE">
              <w:t>Wskazać ……………….m</w:t>
            </w:r>
          </w:p>
        </w:tc>
      </w:tr>
      <w:tr w:rsidR="008A32B5" w:rsidRPr="00347406" w14:paraId="4C3B22DA" w14:textId="77777777" w:rsidTr="00444C18"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18C339" w14:textId="77777777" w:rsidR="008A32B5" w:rsidRPr="00347406" w:rsidRDefault="008A32B5">
            <w:r w:rsidRPr="00347406">
              <w:t>Drzwi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2FDB" w14:textId="77777777" w:rsidR="008A32B5" w:rsidRPr="00347406" w:rsidRDefault="008A32B5">
            <w:r w:rsidRPr="00347406">
              <w:t>Sterowane elektropneumatycznie ze stanowiska kierowcy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CFB4" w14:textId="58D013F1" w:rsidR="008A32B5" w:rsidRPr="00347406" w:rsidRDefault="00E954CE">
            <w:r w:rsidRPr="00E954CE">
              <w:t>SPEŁNIA/ NIE SPEŁNIA</w:t>
            </w:r>
          </w:p>
        </w:tc>
      </w:tr>
      <w:tr w:rsidR="008A32B5" w:rsidRPr="00347406" w14:paraId="744430A8" w14:textId="77777777" w:rsidTr="00444C18">
        <w:tc>
          <w:tcPr>
            <w:tcW w:w="22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20A6" w14:textId="77777777" w:rsidR="008A32B5" w:rsidRPr="00347406" w:rsidRDefault="008A32B5"/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3C2C" w14:textId="4D12F825" w:rsidR="008A32B5" w:rsidRPr="00347406" w:rsidRDefault="009175E9">
            <w:r w:rsidRPr="009175E9">
              <w:t>Układ 1-2-0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42D8" w14:textId="02ED57CE" w:rsidR="008A32B5" w:rsidRPr="00347406" w:rsidRDefault="00E954CE">
            <w:r w:rsidRPr="00E954CE">
              <w:t>SPEŁNIA/ NIE SPEŁNIA</w:t>
            </w:r>
          </w:p>
        </w:tc>
      </w:tr>
      <w:tr w:rsidR="00CC0852" w:rsidRPr="00347406" w14:paraId="0845E3E4" w14:textId="77777777" w:rsidTr="00444C18"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D026F" w14:textId="77777777" w:rsidR="00CC0852" w:rsidRPr="00347406" w:rsidRDefault="00CC0852">
            <w:r w:rsidRPr="00347406">
              <w:lastRenderedPageBreak/>
              <w:t>Klimatyzacja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2036" w14:textId="77777777" w:rsidR="00CC0852" w:rsidRPr="00347406" w:rsidRDefault="00CC0852">
            <w:r w:rsidRPr="00347406">
              <w:t>Przestrzeni pasażerskiej z funkcją grzania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80D2" w14:textId="1119EE59" w:rsidR="00CC0852" w:rsidRPr="00347406" w:rsidRDefault="00E954CE">
            <w:r w:rsidRPr="00E954CE">
              <w:t>SPEŁNIA/ NIE SPEŁNIA</w:t>
            </w:r>
          </w:p>
        </w:tc>
      </w:tr>
      <w:tr w:rsidR="00CC0852" w:rsidRPr="00347406" w14:paraId="62F67E29" w14:textId="77777777" w:rsidTr="00444C18"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EDDF" w14:textId="77777777" w:rsidR="00CC0852" w:rsidRPr="00347406" w:rsidRDefault="00CC0852">
            <w:r w:rsidRPr="00347406">
              <w:t>Fotel kierowcy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5E73" w14:textId="77777777" w:rsidR="00CC0852" w:rsidRPr="00347406" w:rsidRDefault="00CC0852">
            <w:r w:rsidRPr="00347406">
              <w:t>Z poduszką pneumatyczną, z zagłówkiem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44D6" w14:textId="0CCA3F43" w:rsidR="00CC0852" w:rsidRPr="00347406" w:rsidRDefault="00E954CE">
            <w:r w:rsidRPr="00E954CE">
              <w:t>SPEŁNIA/ NIE SPEŁNIA</w:t>
            </w:r>
          </w:p>
        </w:tc>
      </w:tr>
      <w:tr w:rsidR="00CC0852" w:rsidRPr="00347406" w14:paraId="43024D6A" w14:textId="77777777" w:rsidTr="00444C18"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5EA0" w14:textId="77777777" w:rsidR="00CC0852" w:rsidRPr="00347406" w:rsidRDefault="00CC0852">
            <w:r w:rsidRPr="00347406">
              <w:t>Siedzenia pasażerów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0714" w14:textId="77777777" w:rsidR="00CC0852" w:rsidRPr="00347406" w:rsidRDefault="00CC0852">
            <w:r w:rsidRPr="00347406">
              <w:t>Ergonomiczne, z pasami bezpieczeństwa, dostosowane do dzieci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53EB" w14:textId="0285405D" w:rsidR="00CC0852" w:rsidRPr="00347406" w:rsidRDefault="00E954CE">
            <w:r w:rsidRPr="00E954CE">
              <w:t>SPEŁNIA/ NIE SPEŁNIA</w:t>
            </w:r>
          </w:p>
        </w:tc>
      </w:tr>
      <w:tr w:rsidR="00CC0852" w:rsidRPr="00347406" w14:paraId="421C1028" w14:textId="77777777" w:rsidTr="00444C18">
        <w:trPr>
          <w:trHeight w:val="80"/>
        </w:trPr>
        <w:tc>
          <w:tcPr>
            <w:tcW w:w="22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ED5A" w14:textId="77777777" w:rsidR="00CC0852" w:rsidRPr="00347406" w:rsidRDefault="00CC0852">
            <w:r w:rsidRPr="00347406">
              <w:t>Oświetlenie</w:t>
            </w:r>
          </w:p>
        </w:tc>
        <w:tc>
          <w:tcPr>
            <w:tcW w:w="38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6E68" w14:textId="77777777" w:rsidR="00CC0852" w:rsidRPr="00347406" w:rsidRDefault="00CC0852">
            <w:r w:rsidRPr="00347406">
              <w:t>Wewnętrzne i zewnętrzne LED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8E62" w14:textId="4DC93A86" w:rsidR="00CC0852" w:rsidRPr="00347406" w:rsidRDefault="00E954CE">
            <w:r w:rsidRPr="00E954CE">
              <w:t>SPEŁNIA/ NIE SPEŁNIA</w:t>
            </w:r>
          </w:p>
        </w:tc>
      </w:tr>
      <w:tr w:rsidR="008A32B5" w:rsidRPr="00347406" w14:paraId="16CCBBB5" w14:textId="77777777" w:rsidTr="00444C18"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5247E7" w14:textId="77777777" w:rsidR="008A32B5" w:rsidRPr="00347406" w:rsidRDefault="008A32B5">
            <w:r w:rsidRPr="00347406">
              <w:t>Okna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3772" w14:textId="503589E5" w:rsidR="008A32B5" w:rsidRPr="00347406" w:rsidRDefault="008A32B5">
            <w:r w:rsidRPr="008A32B5">
              <w:t>Jednoczęściowa szyba czołowa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D1AD" w14:textId="607D1926" w:rsidR="008A32B5" w:rsidRPr="00347406" w:rsidRDefault="00E954CE">
            <w:r w:rsidRPr="00E954CE">
              <w:t>SPEŁNIA/ NIE SPEŁNIA</w:t>
            </w:r>
          </w:p>
        </w:tc>
      </w:tr>
      <w:tr w:rsidR="008A32B5" w:rsidRPr="00347406" w14:paraId="68CD5454" w14:textId="77777777" w:rsidTr="00444C18"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093471" w14:textId="77777777" w:rsidR="008A32B5" w:rsidRPr="00347406" w:rsidRDefault="008A32B5"/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9549" w14:textId="5DA78B5F" w:rsidR="008A32B5" w:rsidRPr="008A32B5" w:rsidRDefault="008A32B5">
            <w:r>
              <w:t xml:space="preserve">Szyby boczne pojedyncze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013C" w14:textId="4D5C92B9" w:rsidR="008A32B5" w:rsidRPr="00347406" w:rsidRDefault="00E954CE">
            <w:r w:rsidRPr="00E954CE">
              <w:t>SPEŁNIA/ NIE SPEŁNIA</w:t>
            </w:r>
          </w:p>
        </w:tc>
      </w:tr>
      <w:tr w:rsidR="008A32B5" w:rsidRPr="00347406" w14:paraId="4492A6A5" w14:textId="77777777" w:rsidTr="00444C18">
        <w:tc>
          <w:tcPr>
            <w:tcW w:w="22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E3A1" w14:textId="77777777" w:rsidR="008A32B5" w:rsidRPr="00347406" w:rsidRDefault="008A32B5"/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E6052" w14:textId="6B7573E4" w:rsidR="008A32B5" w:rsidRPr="008A32B5" w:rsidRDefault="008A32B5">
            <w:r>
              <w:t xml:space="preserve">Lusterka boczne podgrzewane i sterowane elektrycznie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F28B" w14:textId="21AA48F7" w:rsidR="008A32B5" w:rsidRPr="00347406" w:rsidRDefault="00E954CE">
            <w:r w:rsidRPr="00E954CE">
              <w:t>SPEŁNIA/ NIE SPEŁNIA</w:t>
            </w:r>
          </w:p>
        </w:tc>
      </w:tr>
      <w:tr w:rsidR="00CC0852" w:rsidRPr="00347406" w14:paraId="613465E0" w14:textId="77777777" w:rsidTr="00444C18"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D45C" w14:textId="77777777" w:rsidR="00CC0852" w:rsidRPr="00347406" w:rsidRDefault="00CC0852">
            <w:r w:rsidRPr="00347406">
              <w:t>Komputer pokładowy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C3BB" w14:textId="77777777" w:rsidR="00CC0852" w:rsidRPr="00347406" w:rsidRDefault="00CC0852">
            <w:r w:rsidRPr="00347406">
              <w:t>Z kontrolą zużycia paliwa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D5F2" w14:textId="55B8A012" w:rsidR="00CC0852" w:rsidRPr="00347406" w:rsidRDefault="00E954CE">
            <w:r w:rsidRPr="00E954CE">
              <w:t>SPEŁNIA/ NIE SPEŁNIA</w:t>
            </w:r>
          </w:p>
        </w:tc>
      </w:tr>
      <w:tr w:rsidR="00CC0852" w:rsidRPr="00347406" w14:paraId="2B9A44D2" w14:textId="77777777" w:rsidTr="00444C18">
        <w:tc>
          <w:tcPr>
            <w:tcW w:w="2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4E3BB6" w14:textId="77777777" w:rsidR="00CC0852" w:rsidRPr="00347406" w:rsidRDefault="00CC0852">
            <w:r w:rsidRPr="00347406">
              <w:t>Systemy ADAS/GSR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557A0C" w14:textId="6171D506" w:rsidR="00CC0852" w:rsidRPr="00347406" w:rsidRDefault="00CC0852">
            <w:r w:rsidRPr="00347406">
              <w:t xml:space="preserve">Kamera cofania, system zmęczenia, ISA, blokada alkoholowa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3822C2" w14:textId="27DBE1FC" w:rsidR="00CC0852" w:rsidRPr="00347406" w:rsidRDefault="00E954CE">
            <w:r w:rsidRPr="00E954CE">
              <w:t>SPEŁNIA/ NIE SPEŁNIA</w:t>
            </w:r>
          </w:p>
        </w:tc>
      </w:tr>
      <w:tr w:rsidR="00CC0852" w:rsidRPr="00347406" w14:paraId="3AE34FDD" w14:textId="77777777" w:rsidTr="00444C18"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49A8" w14:textId="77777777" w:rsidR="00CC0852" w:rsidRPr="00347406" w:rsidRDefault="00CC0852">
            <w:r w:rsidRPr="00347406">
              <w:t>Pasy bezpieczeństwa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9F21" w14:textId="717035F5" w:rsidR="00CC0852" w:rsidRPr="00347406" w:rsidRDefault="00523288" w:rsidP="00523288">
            <w:r>
              <w:t>Pasy bezpieczeństwa trzypunktowe na</w:t>
            </w:r>
            <w:r w:rsidR="00E954CE">
              <w:t xml:space="preserve"> </w:t>
            </w:r>
            <w:r>
              <w:t>miejscach eksponowanych, na pozostałych</w:t>
            </w:r>
            <w:r w:rsidR="00E954CE">
              <w:t xml:space="preserve"> </w:t>
            </w:r>
            <w:r>
              <w:t>miejscach  dopuszczalne pasy dwupunktowe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7A72" w14:textId="3BA88111" w:rsidR="00CC0852" w:rsidRPr="00347406" w:rsidRDefault="00E954CE">
            <w:r w:rsidRPr="00E954CE">
              <w:t>SPEŁNIA/ NIE SPEŁNIA</w:t>
            </w:r>
          </w:p>
        </w:tc>
      </w:tr>
      <w:tr w:rsidR="00CC0852" w:rsidRPr="00347406" w14:paraId="46BE10F0" w14:textId="77777777" w:rsidTr="00444C18"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6E96" w14:textId="77777777" w:rsidR="00CC0852" w:rsidRPr="00347406" w:rsidRDefault="00CC0852">
            <w:r w:rsidRPr="00347406">
              <w:t>Wyjścia awaryjne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6168" w14:textId="77777777" w:rsidR="00CC0852" w:rsidRPr="00347406" w:rsidRDefault="00CC0852">
            <w:r w:rsidRPr="00347406">
              <w:t>Dwa wyłazy dachowe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C8B9" w14:textId="60EB1782" w:rsidR="00CC0852" w:rsidRPr="00347406" w:rsidRDefault="00E954CE">
            <w:r w:rsidRPr="00E954CE">
              <w:t>SPEŁNIA/ NIE SPEŁNIA</w:t>
            </w:r>
          </w:p>
        </w:tc>
      </w:tr>
      <w:tr w:rsidR="00CC0852" w:rsidRPr="00347406" w14:paraId="4C7E8DB2" w14:textId="77777777" w:rsidTr="00444C18"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4EBF" w14:textId="77777777" w:rsidR="00CC0852" w:rsidRPr="00347406" w:rsidRDefault="00CC0852">
            <w:r w:rsidRPr="00347406">
              <w:t>Winda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B0E1" w14:textId="77777777" w:rsidR="00CC0852" w:rsidRPr="00347406" w:rsidRDefault="00CC0852">
            <w:r w:rsidRPr="00347406">
              <w:t>Dla osób niepełnosprawnych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8A1E" w14:textId="6DD90DE8" w:rsidR="00CC0852" w:rsidRPr="00347406" w:rsidRDefault="00E954CE">
            <w:r w:rsidRPr="00E954CE">
              <w:t>SPEŁNIA/ NIE SPEŁNIA</w:t>
            </w:r>
          </w:p>
        </w:tc>
      </w:tr>
      <w:tr w:rsidR="00CC0852" w:rsidRPr="00347406" w14:paraId="071C8150" w14:textId="77777777" w:rsidTr="00444C18"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1A9C" w14:textId="77777777" w:rsidR="00CC0852" w:rsidRPr="00347406" w:rsidRDefault="00CC0852">
            <w:r w:rsidRPr="00347406">
              <w:t>Pojemność pasażerska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841E" w14:textId="62C31062" w:rsidR="008A32B5" w:rsidRDefault="00CC0852">
            <w:r w:rsidRPr="00347406">
              <w:t xml:space="preserve">Min. 41 siedzących + wózek </w:t>
            </w:r>
            <w:r w:rsidR="008A32B5">
              <w:t xml:space="preserve"> inwalidzki </w:t>
            </w:r>
            <w:r w:rsidRPr="00347406">
              <w:t>+ kierowca + ok. 15 stojących</w:t>
            </w:r>
            <w:r w:rsidR="008A32B5" w:rsidRPr="00347406">
              <w:t xml:space="preserve"> </w:t>
            </w:r>
          </w:p>
          <w:p w14:paraId="6CBB8C97" w14:textId="3434F7EB" w:rsidR="00CC0852" w:rsidRPr="00347406" w:rsidRDefault="00444C18">
            <w:r>
              <w:t>m</w:t>
            </w:r>
            <w:r w:rsidR="008A32B5">
              <w:t>aks</w:t>
            </w:r>
            <w:r w:rsidR="008A32B5" w:rsidRPr="00347406">
              <w:t xml:space="preserve"> 47 siedzących + wózek</w:t>
            </w:r>
            <w:r w:rsidR="008A32B5">
              <w:t xml:space="preserve"> inwalidzki </w:t>
            </w:r>
            <w:r w:rsidR="008A32B5" w:rsidRPr="00347406">
              <w:t xml:space="preserve"> + kierowca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1F01" w14:textId="522997F3" w:rsidR="00CC0852" w:rsidRDefault="00E954CE">
            <w:r w:rsidRPr="00E954CE">
              <w:t xml:space="preserve">(wskazać ile) ……. </w:t>
            </w:r>
          </w:p>
          <w:p w14:paraId="6AF569E7" w14:textId="77777777" w:rsidR="00E954CE" w:rsidRDefault="00E954CE">
            <w:r>
              <w:t>………………………………</w:t>
            </w:r>
          </w:p>
          <w:p w14:paraId="720D665A" w14:textId="47742034" w:rsidR="00E954CE" w:rsidRPr="00347406" w:rsidRDefault="00E954CE">
            <w:r>
              <w:t>…………………………….szt</w:t>
            </w:r>
          </w:p>
        </w:tc>
      </w:tr>
      <w:tr w:rsidR="00CC0852" w:rsidRPr="00347406" w14:paraId="51A5F627" w14:textId="77777777" w:rsidTr="00444C18"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4BDD" w14:textId="77777777" w:rsidR="00CC0852" w:rsidRPr="00347406" w:rsidRDefault="00CC0852">
            <w:r w:rsidRPr="00347406">
              <w:t>DMC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10FD" w14:textId="77777777" w:rsidR="00CC0852" w:rsidRPr="00347406" w:rsidRDefault="00CC0852">
            <w:r w:rsidRPr="00347406">
              <w:t>do 18 000 kg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7A20" w14:textId="4D0449AD" w:rsidR="00CC0852" w:rsidRPr="00347406" w:rsidRDefault="00E954CE">
            <w:r w:rsidRPr="00E954CE">
              <w:t>(wskazać</w:t>
            </w:r>
            <w:r>
              <w:t xml:space="preserve"> </w:t>
            </w:r>
            <w:r w:rsidRPr="00E954CE">
              <w:t>ile)</w:t>
            </w:r>
            <w:r>
              <w:t>……………….kg</w:t>
            </w:r>
          </w:p>
        </w:tc>
      </w:tr>
      <w:tr w:rsidR="00CC0852" w:rsidRPr="00347406" w14:paraId="495173B3" w14:textId="77777777" w:rsidTr="00444C18"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0749" w14:textId="77777777" w:rsidR="00CC0852" w:rsidRPr="00347406" w:rsidRDefault="00CC0852">
            <w:r w:rsidRPr="00347406">
              <w:t>Pojemność silnika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586E" w14:textId="77777777" w:rsidR="00CC0852" w:rsidRPr="00347406" w:rsidRDefault="00CC0852">
            <w:r w:rsidRPr="00347406">
              <w:t>ok. 6,7 dm³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56CB" w14:textId="07E860B3" w:rsidR="00CC0852" w:rsidRPr="00347406" w:rsidRDefault="00E954CE">
            <w:r>
              <w:t>(</w:t>
            </w:r>
            <w:r w:rsidRPr="00E954CE">
              <w:t>wskazać ile)……………….</w:t>
            </w:r>
            <w:r>
              <w:t>dm3</w:t>
            </w:r>
          </w:p>
        </w:tc>
      </w:tr>
      <w:tr w:rsidR="00CC0852" w:rsidRPr="00347406" w14:paraId="2BB986B5" w14:textId="77777777" w:rsidTr="00444C18"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EAD3" w14:textId="77777777" w:rsidR="00CC0852" w:rsidRPr="00347406" w:rsidRDefault="00CC0852">
            <w:r w:rsidRPr="00347406">
              <w:lastRenderedPageBreak/>
              <w:t>Moc silnika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928B" w14:textId="6B02F7E7" w:rsidR="00CC0852" w:rsidRPr="00347406" w:rsidRDefault="00CC0852">
            <w:r w:rsidRPr="00347406">
              <w:t xml:space="preserve">ok. 235 kW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BBEF" w14:textId="0975A38D" w:rsidR="00CC0852" w:rsidRPr="00347406" w:rsidRDefault="00E954CE">
            <w:r w:rsidRPr="00E954CE">
              <w:t>(wskazać ile)……………….</w:t>
            </w:r>
            <w:r>
              <w:t>kW</w:t>
            </w:r>
          </w:p>
        </w:tc>
      </w:tr>
      <w:tr w:rsidR="008A32B5" w:rsidRPr="00347406" w14:paraId="4E860E29" w14:textId="77777777" w:rsidTr="00444C18"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E5AF" w14:textId="58284A0F" w:rsidR="008A32B5" w:rsidRPr="00347406" w:rsidRDefault="008A32B5">
            <w:r>
              <w:t xml:space="preserve">Moment obrotowy 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5E6B" w14:textId="1223390B" w:rsidR="008A32B5" w:rsidRPr="00347406" w:rsidRDefault="008A32B5">
            <w:r>
              <w:t>Minimum 1000Nm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DB4D" w14:textId="39E8B480" w:rsidR="008A32B5" w:rsidRPr="00347406" w:rsidRDefault="00E954CE">
            <w:r w:rsidRPr="00E954CE">
              <w:t>(wskazać ile)……………….</w:t>
            </w:r>
            <w:r>
              <w:t>Nm</w:t>
            </w:r>
          </w:p>
        </w:tc>
      </w:tr>
      <w:tr w:rsidR="00CC0852" w:rsidRPr="00347406" w14:paraId="3383F00F" w14:textId="77777777" w:rsidTr="00444C18"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0F04" w14:textId="77777777" w:rsidR="00CC0852" w:rsidRPr="00347406" w:rsidRDefault="00CC0852">
            <w:r w:rsidRPr="00347406">
              <w:t>Typ silnika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C8A0" w14:textId="77777777" w:rsidR="00CC0852" w:rsidRPr="00347406" w:rsidRDefault="00CC0852">
            <w:r w:rsidRPr="00347406">
              <w:t>Diesel, 6-cylindrowy, tylny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5021" w14:textId="509C691B" w:rsidR="00CC0852" w:rsidRPr="00347406" w:rsidRDefault="00E954CE">
            <w:r w:rsidRPr="00E954CE">
              <w:t>SPEŁNIA/ NIE SPEŁNIA</w:t>
            </w:r>
          </w:p>
        </w:tc>
      </w:tr>
      <w:tr w:rsidR="00CC0852" w:rsidRPr="00347406" w14:paraId="04719062" w14:textId="77777777" w:rsidTr="00444C18"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38AE" w14:textId="77777777" w:rsidR="00CC0852" w:rsidRPr="00347406" w:rsidRDefault="00CC0852">
            <w:r w:rsidRPr="00347406">
              <w:t>Norma emisji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2760" w14:textId="77777777" w:rsidR="00CC0852" w:rsidRPr="00347406" w:rsidRDefault="00CC0852">
            <w:r w:rsidRPr="00347406">
              <w:t>EURO 6 Step 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C889D" w14:textId="18EF4E5A" w:rsidR="00CC0852" w:rsidRPr="00347406" w:rsidRDefault="00E954CE">
            <w:r w:rsidRPr="00E954CE">
              <w:t>SPEŁNIA/ NIE SPEŁNIA</w:t>
            </w:r>
          </w:p>
        </w:tc>
      </w:tr>
      <w:tr w:rsidR="00CC0852" w:rsidRPr="00347406" w14:paraId="67285E72" w14:textId="77777777" w:rsidTr="00444C18"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DA2F" w14:textId="77777777" w:rsidR="00CC0852" w:rsidRPr="00347406" w:rsidRDefault="00CC0852">
            <w:r w:rsidRPr="00347406">
              <w:t>Układ wtryskowy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0B6A" w14:textId="77777777" w:rsidR="00CC0852" w:rsidRPr="00347406" w:rsidRDefault="00CC0852">
            <w:r w:rsidRPr="00347406">
              <w:t>Common Rail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A47E" w14:textId="35282575" w:rsidR="00CC0852" w:rsidRPr="00347406" w:rsidRDefault="00E954CE">
            <w:r w:rsidRPr="00E954CE">
              <w:t>SPEŁNIA/ NIE SPEŁNIA</w:t>
            </w:r>
          </w:p>
        </w:tc>
      </w:tr>
      <w:tr w:rsidR="00CC0852" w:rsidRPr="00347406" w14:paraId="70F2B4D3" w14:textId="77777777" w:rsidTr="00444C18"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DE7E" w14:textId="77777777" w:rsidR="00CC0852" w:rsidRPr="00347406" w:rsidRDefault="00CC0852">
            <w:r w:rsidRPr="00347406">
              <w:t>Oczyszczanie spalin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79D0" w14:textId="77777777" w:rsidR="00CC0852" w:rsidRPr="00347406" w:rsidRDefault="00CC0852">
            <w:r w:rsidRPr="00347406">
              <w:t>Hi-eSCR (bez EGR)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0BF0" w14:textId="19D919CF" w:rsidR="00CC0852" w:rsidRPr="00347406" w:rsidRDefault="00E954CE">
            <w:r w:rsidRPr="00E954CE">
              <w:t>SPEŁNIA/ NIE SPEŁNIA</w:t>
            </w:r>
          </w:p>
        </w:tc>
      </w:tr>
      <w:tr w:rsidR="008A32B5" w:rsidRPr="00347406" w14:paraId="4D727194" w14:textId="77777777" w:rsidTr="00444C18"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238D" w14:textId="2DD7CAD3" w:rsidR="008A32B5" w:rsidRPr="00347406" w:rsidRDefault="008A32B5">
            <w:r>
              <w:t xml:space="preserve">Skrzynia biegów 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7D9A0" w14:textId="46FCB6A7" w:rsidR="008A32B5" w:rsidRPr="00347406" w:rsidRDefault="008A32B5">
            <w:r>
              <w:t xml:space="preserve">Mechaniczna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9D47" w14:textId="26005520" w:rsidR="008A32B5" w:rsidRPr="00347406" w:rsidRDefault="00E954CE">
            <w:r w:rsidRPr="00E954CE">
              <w:t>SPEŁNIA/ NIE SPEŁNIA</w:t>
            </w:r>
          </w:p>
        </w:tc>
      </w:tr>
      <w:tr w:rsidR="00CC0852" w:rsidRPr="00347406" w14:paraId="44F920A6" w14:textId="77777777" w:rsidTr="00444C18"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E722" w14:textId="77777777" w:rsidR="00CC0852" w:rsidRPr="00347406" w:rsidRDefault="00CC0852">
            <w:r w:rsidRPr="00347406">
              <w:t>Hamulce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EA01" w14:textId="77777777" w:rsidR="00CC0852" w:rsidRPr="00347406" w:rsidRDefault="00CC0852">
            <w:r w:rsidRPr="00347406">
              <w:t>Pneumatyczne, dwuobwodowe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FC5C" w14:textId="1608BFF2" w:rsidR="00CC0852" w:rsidRPr="00347406" w:rsidRDefault="00E954CE">
            <w:r w:rsidRPr="00E954CE">
              <w:t>SPEŁNIA/ NIE SPEŁNIA</w:t>
            </w:r>
          </w:p>
        </w:tc>
      </w:tr>
      <w:tr w:rsidR="00CC0852" w:rsidRPr="00347406" w14:paraId="3366F347" w14:textId="77777777" w:rsidTr="00444C18"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76CE" w14:textId="77777777" w:rsidR="00CC0852" w:rsidRPr="00347406" w:rsidRDefault="00CC0852">
            <w:r w:rsidRPr="00347406">
              <w:t>Hamulec postojowy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685E" w14:textId="77777777" w:rsidR="00CC0852" w:rsidRPr="00347406" w:rsidRDefault="00CC0852">
            <w:r w:rsidRPr="00347406">
              <w:t>Na tylne koła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CC71" w14:textId="60BE878A" w:rsidR="00CC0852" w:rsidRPr="00347406" w:rsidRDefault="00E954CE">
            <w:r w:rsidRPr="00E954CE">
              <w:t>SPEŁNIA/ NIE SPEŁNIA</w:t>
            </w:r>
          </w:p>
        </w:tc>
      </w:tr>
      <w:tr w:rsidR="00CC0852" w:rsidRPr="00347406" w14:paraId="4E00517D" w14:textId="77777777" w:rsidTr="00444C18"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E2C5" w14:textId="77777777" w:rsidR="00CC0852" w:rsidRPr="00347406" w:rsidRDefault="00CC0852">
            <w:r w:rsidRPr="00347406">
              <w:t>Zawieszenie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64DF" w14:textId="77777777" w:rsidR="00CC0852" w:rsidRPr="00347406" w:rsidRDefault="00CC0852">
            <w:r w:rsidRPr="00347406">
              <w:t>Pneumatyczne z samopoziomowaniem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BFE3" w14:textId="22F8176D" w:rsidR="00CC0852" w:rsidRPr="00347406" w:rsidRDefault="00E954CE">
            <w:r w:rsidRPr="00E954CE">
              <w:t>SPEŁNIA/ NIE SPEŁNIA</w:t>
            </w:r>
          </w:p>
        </w:tc>
      </w:tr>
      <w:tr w:rsidR="00CC0852" w:rsidRPr="00347406" w14:paraId="79208FE5" w14:textId="77777777" w:rsidTr="00444C18"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C181" w14:textId="77777777" w:rsidR="00CC0852" w:rsidRPr="00347406" w:rsidRDefault="00CC0852">
            <w:r w:rsidRPr="00347406">
              <w:t>Nagłośnienie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11DFF" w14:textId="447AE7B3" w:rsidR="00CC0852" w:rsidRPr="00347406" w:rsidRDefault="00CC0852" w:rsidP="00CC0852">
            <w:pPr>
              <w:tabs>
                <w:tab w:val="left" w:pos="3585"/>
              </w:tabs>
            </w:pPr>
            <w:r w:rsidRPr="00347406">
              <w:t>System audio do komunikatów</w:t>
            </w:r>
            <w:r w:rsidRPr="00347406">
              <w:tab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98F4" w14:textId="28D24C3D" w:rsidR="00CC0852" w:rsidRPr="00347406" w:rsidRDefault="00E954CE">
            <w:r w:rsidRPr="00E954CE">
              <w:t>SPEŁNIA/ NIE SPEŁNIA</w:t>
            </w:r>
          </w:p>
        </w:tc>
      </w:tr>
      <w:tr w:rsidR="00CC0852" w:rsidRPr="00347406" w14:paraId="395E81B7" w14:textId="77777777" w:rsidTr="00444C18"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5938" w14:textId="71A0E3ED" w:rsidR="00CC0852" w:rsidRPr="00347406" w:rsidRDefault="00CC0852" w:rsidP="00CC0852">
            <w:r w:rsidRPr="00347406">
              <w:t>Lakier</w:t>
            </w:r>
            <w:r w:rsidRPr="00347406">
              <w:tab/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B162" w14:textId="77E92A93" w:rsidR="00CC0852" w:rsidRPr="00347406" w:rsidRDefault="00CC0852" w:rsidP="00CC0852">
            <w:pPr>
              <w:tabs>
                <w:tab w:val="left" w:pos="3585"/>
              </w:tabs>
            </w:pPr>
            <w:r w:rsidRPr="00347406">
              <w:t>Akrylowy koloru pomarańczowego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AFA0" w14:textId="4EB2564F" w:rsidR="00CC0852" w:rsidRPr="00347406" w:rsidRDefault="00E954CE">
            <w:r w:rsidRPr="00E954CE">
              <w:t>SPEŁNIA/ NIE SPEŁNIA</w:t>
            </w:r>
          </w:p>
        </w:tc>
      </w:tr>
      <w:tr w:rsidR="00CC0852" w:rsidRPr="00347406" w14:paraId="3557C2DA" w14:textId="77777777" w:rsidTr="00444C18"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A25C" w14:textId="2149A0CA" w:rsidR="00CC0852" w:rsidRPr="00347406" w:rsidRDefault="00CC0852" w:rsidP="00CC0852">
            <w:r w:rsidRPr="00347406">
              <w:t>Konstrukcja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5494" w14:textId="6F5DFE21" w:rsidR="00CC0852" w:rsidRPr="00347406" w:rsidRDefault="00CC0852" w:rsidP="00CC0852">
            <w:pPr>
              <w:tabs>
                <w:tab w:val="left" w:pos="3585"/>
              </w:tabs>
            </w:pPr>
            <w:r w:rsidRPr="00347406">
              <w:t>Ze stali nierdzewnej lub innej dodatkowo zabezpieczonej antykorozyjne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6B3B" w14:textId="2D91CFEF" w:rsidR="00CC0852" w:rsidRPr="00347406" w:rsidRDefault="00E954CE">
            <w:r w:rsidRPr="00E954CE">
              <w:t>SPEŁNIA/ NIE SPEŁNIA</w:t>
            </w:r>
          </w:p>
        </w:tc>
      </w:tr>
      <w:tr w:rsidR="00C57F21" w:rsidRPr="00347406" w14:paraId="00507986" w14:textId="77777777" w:rsidTr="005A2E99">
        <w:trPr>
          <w:trHeight w:val="4485"/>
        </w:trPr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46426C" w14:textId="139E322D" w:rsidR="00C57F21" w:rsidRPr="00347406" w:rsidRDefault="00C57F21" w:rsidP="00CC0852">
            <w:r w:rsidRPr="00347406">
              <w:t xml:space="preserve">Bezpieczeństwo 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191B" w14:textId="3E456DF3" w:rsidR="00C57F21" w:rsidRPr="00347406" w:rsidRDefault="00C57F21" w:rsidP="004F646D">
            <w:pPr>
              <w:tabs>
                <w:tab w:val="left" w:pos="3585"/>
              </w:tabs>
            </w:pPr>
            <w:r w:rsidRPr="00347406">
              <w:t>Miejsce z przodu i z tyłu po lewej stronie pojazdu na wysokości od 60 cm do 180 cm od powierzchni jezdni przeznaczone na umieszczenie tablicy ze znakiem „STOP”, określonej w przepisach w sprawie rejestracji i oznaczania pojazdów, wyposażone w urządzenie uwidaczniające tę tablicę sterowane z miejsca kierowcy; działanie urządzenia powinno być automatyczne po otwarciu drzwi autobusu i sygnalizowane kierowcy lampką kontrolną koloru czerwonego; powinna istnieć możliwość wyłączenia tej funkcji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DBA1" w14:textId="7CAEABD1" w:rsidR="00C57F21" w:rsidRPr="00347406" w:rsidRDefault="00C57F21">
            <w:r w:rsidRPr="00E954CE">
              <w:t>SPEŁNIA/ NIE SPEŁNIA</w:t>
            </w:r>
          </w:p>
        </w:tc>
      </w:tr>
      <w:tr w:rsidR="00C57F21" w:rsidRPr="00347406" w14:paraId="7CA45BF1" w14:textId="77777777" w:rsidTr="00054D27">
        <w:trPr>
          <w:trHeight w:val="1335"/>
        </w:trPr>
        <w:tc>
          <w:tcPr>
            <w:tcW w:w="22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436ED3" w14:textId="77777777" w:rsidR="00C57F21" w:rsidRPr="00347406" w:rsidRDefault="00C57F21" w:rsidP="00CC0852"/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6FC5" w14:textId="77777777" w:rsidR="00C57F21" w:rsidRPr="00347406" w:rsidRDefault="00C57F21" w:rsidP="004F646D">
            <w:pPr>
              <w:tabs>
                <w:tab w:val="left" w:pos="3585"/>
              </w:tabs>
            </w:pPr>
            <w:r w:rsidRPr="00347406">
              <w:t>Ostrzegawczy sygnał świetlny błyskowy, o którym mowa w § 38 ust. 1 rozporządzenia Ministra Infrastruktury z dnia 31 grudnia 2002 r. w sprawie warunków technicznych pojazdów oraz zakresu ich niezbędnego wyposażenia, t.j. z dnia 29 lutego 2024 r. (Dz.U. z 2024 r. poz. 502) , włączający się wraz ze światłami awaryjnymi automatycznie przy otwartych drzwiach; powinna istnieć możliwość wyłączenia tej funkcji przez kierowcę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8740" w14:textId="3615C3D4" w:rsidR="00C57F21" w:rsidRPr="00E954CE" w:rsidRDefault="00C57F21" w:rsidP="00C57F21">
            <w:r w:rsidRPr="00C57F21">
              <w:t>SPEŁNIA/ NIE SPEŁNIA</w:t>
            </w:r>
          </w:p>
        </w:tc>
      </w:tr>
      <w:tr w:rsidR="00054D27" w:rsidRPr="00347406" w14:paraId="423E21C3" w14:textId="77777777" w:rsidTr="004A5FFD">
        <w:trPr>
          <w:trHeight w:val="2702"/>
        </w:trPr>
        <w:tc>
          <w:tcPr>
            <w:tcW w:w="2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938733" w14:textId="7C57C516" w:rsidR="00054D27" w:rsidRPr="00347406" w:rsidRDefault="00054D27" w:rsidP="00CC0852">
            <w:r w:rsidRPr="00054D27">
              <w:t>Dokumentacja</w:t>
            </w:r>
          </w:p>
        </w:tc>
        <w:tc>
          <w:tcPr>
            <w:tcW w:w="38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C6744B" w14:textId="77777777" w:rsidR="00054D27" w:rsidRDefault="00054D27" w:rsidP="00054D27">
            <w:pPr>
              <w:tabs>
                <w:tab w:val="left" w:pos="3585"/>
              </w:tabs>
            </w:pPr>
            <w:r>
              <w:t>Wszystkie konieczne dokumentacje dopuszczenia pojazdu do ruchu publicznego (w tym homologacja lub dokument równoważny) umożliwiające rejestrację pojazdu (komplet dokumentów, w tym zaświadczenie o przeprowadzeniu badania UDT na windę do obsługi osób niepełnosprawnych poruszających się na wózkach inwalidzkich).</w:t>
            </w:r>
          </w:p>
          <w:p w14:paraId="14B6B7D3" w14:textId="4AFF6B8E" w:rsidR="00054D27" w:rsidRPr="00347406" w:rsidRDefault="00054D27" w:rsidP="00054D27">
            <w:pPr>
              <w:tabs>
                <w:tab w:val="left" w:pos="3585"/>
              </w:tabs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B6DCB7" w14:textId="6CB731D3" w:rsidR="00054D27" w:rsidRPr="00C57F21" w:rsidRDefault="00054D27" w:rsidP="00C57F21">
            <w:r w:rsidRPr="00054D27">
              <w:t>SPEŁNIA/ NIE SPEŁNIA</w:t>
            </w:r>
          </w:p>
        </w:tc>
      </w:tr>
      <w:tr w:rsidR="00054D27" w:rsidRPr="00347406" w14:paraId="79095420" w14:textId="77777777" w:rsidTr="00054D27">
        <w:trPr>
          <w:trHeight w:val="540"/>
        </w:trPr>
        <w:tc>
          <w:tcPr>
            <w:tcW w:w="22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7519" w14:textId="77777777" w:rsidR="00054D27" w:rsidRPr="00347406" w:rsidRDefault="00054D27" w:rsidP="00CC0852"/>
        </w:tc>
        <w:tc>
          <w:tcPr>
            <w:tcW w:w="38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0098" w14:textId="77777777" w:rsidR="00054D27" w:rsidRPr="00347406" w:rsidRDefault="00054D27" w:rsidP="004F646D">
            <w:pPr>
              <w:tabs>
                <w:tab w:val="left" w:pos="3585"/>
              </w:tabs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B01E" w14:textId="77777777" w:rsidR="00054D27" w:rsidRPr="00C57F21" w:rsidRDefault="00054D27" w:rsidP="00C57F21"/>
        </w:tc>
      </w:tr>
      <w:tr w:rsidR="00054D27" w:rsidRPr="00347406" w14:paraId="30B529BE" w14:textId="77777777" w:rsidTr="00054D27">
        <w:trPr>
          <w:trHeight w:val="1395"/>
        </w:trPr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BE1C" w14:textId="4768E64B" w:rsidR="00054D27" w:rsidRPr="00347406" w:rsidRDefault="00054D27" w:rsidP="00054D27">
            <w:r>
              <w:t xml:space="preserve">Oznakowanie 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2B75" w14:textId="77777777" w:rsidR="00054D27" w:rsidRDefault="00054D27" w:rsidP="00054D27">
            <w:pPr>
              <w:tabs>
                <w:tab w:val="left" w:pos="3585"/>
              </w:tabs>
              <w:spacing w:after="0"/>
            </w:pPr>
            <w:r>
              <w:t>Oznakowanie autobusu poprzez zamieszczenie logotypu promocyjnego</w:t>
            </w:r>
          </w:p>
          <w:p w14:paraId="7E8921B5" w14:textId="77777777" w:rsidR="00054D27" w:rsidRDefault="00054D27" w:rsidP="00054D27">
            <w:pPr>
              <w:tabs>
                <w:tab w:val="left" w:pos="3585"/>
              </w:tabs>
              <w:spacing w:after="0"/>
            </w:pPr>
            <w:r>
              <w:t>województwa łódzkiego oraz informacji</w:t>
            </w:r>
          </w:p>
          <w:p w14:paraId="6DDF26D8" w14:textId="77777777" w:rsidR="00054D27" w:rsidRDefault="00054D27" w:rsidP="00054D27">
            <w:pPr>
              <w:tabs>
                <w:tab w:val="left" w:pos="3585"/>
              </w:tabs>
              <w:spacing w:after="0"/>
            </w:pPr>
            <w:r>
              <w:t>„AUTOBUSY DLA SZKÓŁ Z ŁÓDZKIEGO</w:t>
            </w:r>
          </w:p>
          <w:p w14:paraId="24E223AF" w14:textId="77777777" w:rsidR="00054D27" w:rsidRDefault="00054D27" w:rsidP="00054D27">
            <w:pPr>
              <w:tabs>
                <w:tab w:val="left" w:pos="3585"/>
              </w:tabs>
              <w:spacing w:after="0"/>
            </w:pPr>
            <w:r>
              <w:t>PROJEKT WSPÓŁFINANSOWANY ZE ŚRODKÓW</w:t>
            </w:r>
          </w:p>
          <w:p w14:paraId="127FA3C1" w14:textId="77777777" w:rsidR="00054D27" w:rsidRDefault="00054D27" w:rsidP="00054D27">
            <w:pPr>
              <w:tabs>
                <w:tab w:val="left" w:pos="3585"/>
              </w:tabs>
              <w:spacing w:after="0"/>
            </w:pPr>
            <w:r>
              <w:t>WOJEWÓDZTWA ŁÓDZKIEGO”, a także</w:t>
            </w:r>
          </w:p>
          <w:p w14:paraId="05C34C86" w14:textId="49A2E5A3" w:rsidR="00054D27" w:rsidRDefault="00054D27" w:rsidP="00054D27">
            <w:pPr>
              <w:tabs>
                <w:tab w:val="left" w:pos="3585"/>
              </w:tabs>
              <w:spacing w:after="0"/>
            </w:pPr>
            <w:r>
              <w:t>cechami identyfikującymi właściciela (nazwa, logo) – według wzoru stanowiącego Załącznik</w:t>
            </w:r>
          </w:p>
          <w:p w14:paraId="2E523CCE" w14:textId="64463F3C" w:rsidR="00054D27" w:rsidRDefault="00054D27" w:rsidP="00054D27">
            <w:pPr>
              <w:tabs>
                <w:tab w:val="left" w:pos="3585"/>
              </w:tabs>
              <w:spacing w:after="0"/>
            </w:pPr>
            <w:r>
              <w:t>nr 1 do Opisu przedmiotu zamówienia – Przykładowa wizualizacja oznakowania pojazdu.</w:t>
            </w:r>
          </w:p>
          <w:p w14:paraId="23EF31C8" w14:textId="77777777" w:rsidR="00054D27" w:rsidRPr="00347406" w:rsidRDefault="00054D27" w:rsidP="00054D27">
            <w:pPr>
              <w:tabs>
                <w:tab w:val="left" w:pos="3585"/>
              </w:tabs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9801" w14:textId="173759B6" w:rsidR="00054D27" w:rsidRPr="00C57F21" w:rsidRDefault="00054D27" w:rsidP="00054D27">
            <w:r w:rsidRPr="00054D27">
              <w:t>SPEŁNIA/ NIE SPEŁNIA</w:t>
            </w:r>
          </w:p>
        </w:tc>
      </w:tr>
    </w:tbl>
    <w:p w14:paraId="306D5988" w14:textId="46F85916" w:rsidR="00347406" w:rsidRDefault="004F646D">
      <w:r w:rsidRPr="00347406">
        <w:t xml:space="preserve"> </w:t>
      </w:r>
    </w:p>
    <w:sectPr w:rsidR="00347406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00657511">
    <w:abstractNumId w:val="8"/>
  </w:num>
  <w:num w:numId="2" w16cid:durableId="24909804">
    <w:abstractNumId w:val="6"/>
  </w:num>
  <w:num w:numId="3" w16cid:durableId="2065368095">
    <w:abstractNumId w:val="5"/>
  </w:num>
  <w:num w:numId="4" w16cid:durableId="1730111029">
    <w:abstractNumId w:val="4"/>
  </w:num>
  <w:num w:numId="5" w16cid:durableId="853376301">
    <w:abstractNumId w:val="7"/>
  </w:num>
  <w:num w:numId="6" w16cid:durableId="1975480366">
    <w:abstractNumId w:val="3"/>
  </w:num>
  <w:num w:numId="7" w16cid:durableId="1547376884">
    <w:abstractNumId w:val="2"/>
  </w:num>
  <w:num w:numId="8" w16cid:durableId="933443796">
    <w:abstractNumId w:val="1"/>
  </w:num>
  <w:num w:numId="9" w16cid:durableId="19820375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54D27"/>
    <w:rsid w:val="0006063C"/>
    <w:rsid w:val="00071B1B"/>
    <w:rsid w:val="000C7D50"/>
    <w:rsid w:val="000D0E1B"/>
    <w:rsid w:val="0015074B"/>
    <w:rsid w:val="0029639D"/>
    <w:rsid w:val="00326F90"/>
    <w:rsid w:val="00347406"/>
    <w:rsid w:val="00361300"/>
    <w:rsid w:val="003F5259"/>
    <w:rsid w:val="00444C18"/>
    <w:rsid w:val="004D070B"/>
    <w:rsid w:val="004F646D"/>
    <w:rsid w:val="004F6772"/>
    <w:rsid w:val="00523288"/>
    <w:rsid w:val="0063038E"/>
    <w:rsid w:val="00680EA0"/>
    <w:rsid w:val="00791753"/>
    <w:rsid w:val="008A32B5"/>
    <w:rsid w:val="008B7525"/>
    <w:rsid w:val="009175E9"/>
    <w:rsid w:val="00AA1D8D"/>
    <w:rsid w:val="00B47730"/>
    <w:rsid w:val="00C018AF"/>
    <w:rsid w:val="00C57F21"/>
    <w:rsid w:val="00C86CAC"/>
    <w:rsid w:val="00CB0664"/>
    <w:rsid w:val="00CC0852"/>
    <w:rsid w:val="00E02750"/>
    <w:rsid w:val="00E954CE"/>
    <w:rsid w:val="00F36D1E"/>
    <w:rsid w:val="00F77D1C"/>
    <w:rsid w:val="00F85E15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4CEE5F"/>
  <w14:defaultImageDpi w14:val="300"/>
  <w15:docId w15:val="{3730EFBD-8FA0-40CB-9456-D88373599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Default">
    <w:name w:val="Default"/>
    <w:rsid w:val="0063038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709</Words>
  <Characters>4258</Characters>
  <Application>Microsoft Office Word</Application>
  <DocSecurity>0</DocSecurity>
  <Lines>35</Lines>
  <Paragraphs>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4958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Aleksandra Borowska</cp:lastModifiedBy>
  <cp:revision>17</cp:revision>
  <cp:lastPrinted>2026-04-30T07:22:00Z</cp:lastPrinted>
  <dcterms:created xsi:type="dcterms:W3CDTF">2026-04-22T10:09:00Z</dcterms:created>
  <dcterms:modified xsi:type="dcterms:W3CDTF">2026-04-30T08:32:00Z</dcterms:modified>
  <cp:category/>
</cp:coreProperties>
</file>